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9F0CE" w14:textId="478D95BE" w:rsidR="00FF24E8" w:rsidRPr="00552D3F" w:rsidRDefault="00FF24E8" w:rsidP="00FF24E8">
      <w:pPr>
        <w:spacing w:after="0" w:line="240" w:lineRule="auto"/>
        <w:ind w:left="5246"/>
        <w:jc w:val="right"/>
        <w:rPr>
          <w:rFonts w:asciiTheme="majorHAnsi" w:hAnsiTheme="majorHAnsi" w:cstheme="majorHAnsi"/>
          <w:bCs/>
          <w:i/>
          <w:iCs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bCs/>
          <w:i/>
          <w:iCs/>
          <w:sz w:val="24"/>
          <w:szCs w:val="24"/>
          <w:lang w:val="pl-PL"/>
        </w:rPr>
        <w:t>Załącznik nr 1 do Ogłoszenia o zamówieniu</w:t>
      </w:r>
    </w:p>
    <w:p w14:paraId="6B53E3CE" w14:textId="77777777" w:rsidR="00FF24E8" w:rsidRPr="00552D3F" w:rsidRDefault="00FF24E8" w:rsidP="00FF24E8">
      <w:pPr>
        <w:spacing w:after="0" w:line="240" w:lineRule="auto"/>
        <w:ind w:left="5246" w:firstLine="708"/>
        <w:rPr>
          <w:rFonts w:asciiTheme="majorHAnsi" w:hAnsiTheme="majorHAnsi" w:cstheme="majorHAnsi"/>
          <w:b/>
          <w:i/>
          <w:sz w:val="24"/>
          <w:szCs w:val="24"/>
          <w:u w:val="single"/>
          <w:lang w:val="pl-PL"/>
        </w:rPr>
      </w:pPr>
    </w:p>
    <w:p w14:paraId="08F7C426" w14:textId="77777777" w:rsidR="00FF24E8" w:rsidRPr="00552D3F" w:rsidRDefault="00FF24E8" w:rsidP="00FF24E8">
      <w:pPr>
        <w:spacing w:after="0" w:line="240" w:lineRule="auto"/>
        <w:ind w:left="5246" w:firstLine="708"/>
        <w:rPr>
          <w:rFonts w:asciiTheme="majorHAnsi" w:hAnsiTheme="majorHAnsi" w:cstheme="majorHAnsi"/>
          <w:b/>
          <w:i/>
          <w:sz w:val="24"/>
          <w:szCs w:val="24"/>
          <w:u w:val="single"/>
          <w:lang w:val="pl-PL"/>
        </w:rPr>
      </w:pPr>
    </w:p>
    <w:p w14:paraId="0CE2F6E4" w14:textId="0C573779" w:rsidR="00FF24E8" w:rsidRPr="00552D3F" w:rsidRDefault="00FF24E8" w:rsidP="00FF24E8">
      <w:pPr>
        <w:spacing w:after="0" w:line="240" w:lineRule="auto"/>
        <w:ind w:left="5246" w:firstLine="708"/>
        <w:rPr>
          <w:rFonts w:asciiTheme="majorHAnsi" w:hAnsiTheme="majorHAnsi" w:cstheme="majorHAnsi"/>
          <w:b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b/>
          <w:sz w:val="24"/>
          <w:szCs w:val="24"/>
          <w:lang w:val="pl-PL"/>
        </w:rPr>
        <w:t>Zamawiający:</w:t>
      </w:r>
    </w:p>
    <w:p w14:paraId="7A264298" w14:textId="77777777" w:rsidR="00FF24E8" w:rsidRPr="00552D3F" w:rsidRDefault="00FF24E8" w:rsidP="00FF24E8">
      <w:pPr>
        <w:spacing w:after="0" w:line="240" w:lineRule="auto"/>
        <w:ind w:left="5954"/>
        <w:rPr>
          <w:rFonts w:asciiTheme="majorHAnsi" w:hAnsiTheme="majorHAnsi" w:cstheme="majorHAnsi"/>
          <w:b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b/>
          <w:sz w:val="24"/>
          <w:szCs w:val="24"/>
          <w:lang w:val="pl-PL"/>
        </w:rPr>
        <w:t>Gmina Niedrzwica Duża</w:t>
      </w:r>
    </w:p>
    <w:p w14:paraId="28D5C325" w14:textId="77777777" w:rsidR="00FF24E8" w:rsidRPr="00552D3F" w:rsidRDefault="00FF24E8" w:rsidP="00FF24E8">
      <w:pPr>
        <w:spacing w:after="0" w:line="240" w:lineRule="auto"/>
        <w:ind w:left="5954"/>
        <w:rPr>
          <w:rFonts w:asciiTheme="majorHAnsi" w:hAnsiTheme="majorHAnsi" w:cstheme="majorHAnsi"/>
          <w:b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b/>
          <w:sz w:val="24"/>
          <w:szCs w:val="24"/>
          <w:lang w:val="pl-PL"/>
        </w:rPr>
        <w:t>ul. Lubelska 30</w:t>
      </w:r>
    </w:p>
    <w:p w14:paraId="2BAC3B15" w14:textId="77777777" w:rsidR="00FF24E8" w:rsidRPr="00552D3F" w:rsidRDefault="00FF24E8" w:rsidP="00FF24E8">
      <w:pPr>
        <w:spacing w:after="0" w:line="240" w:lineRule="auto"/>
        <w:ind w:left="5954"/>
        <w:rPr>
          <w:rFonts w:asciiTheme="majorHAnsi" w:hAnsiTheme="majorHAnsi" w:cstheme="majorHAnsi"/>
          <w:b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b/>
          <w:sz w:val="24"/>
          <w:szCs w:val="24"/>
          <w:lang w:val="pl-PL"/>
        </w:rPr>
        <w:t>24-220 Niedrzwica Duża</w:t>
      </w:r>
    </w:p>
    <w:p w14:paraId="096369E7" w14:textId="77777777" w:rsidR="00FF24E8" w:rsidRPr="00F94411" w:rsidRDefault="00FF24E8" w:rsidP="00FF24E8">
      <w:pPr>
        <w:spacing w:after="0" w:line="240" w:lineRule="auto"/>
        <w:ind w:left="5954"/>
        <w:rPr>
          <w:rFonts w:asciiTheme="majorHAnsi" w:hAnsiTheme="majorHAnsi" w:cstheme="majorHAnsi"/>
          <w:i/>
          <w:sz w:val="20"/>
          <w:szCs w:val="20"/>
          <w:lang w:val="pl-PL"/>
        </w:rPr>
      </w:pPr>
      <w:r w:rsidRPr="00F94411">
        <w:rPr>
          <w:rFonts w:asciiTheme="majorHAnsi" w:hAnsiTheme="majorHAnsi" w:cstheme="majorHAnsi"/>
          <w:i/>
          <w:sz w:val="20"/>
          <w:szCs w:val="20"/>
          <w:lang w:val="pl-PL"/>
        </w:rPr>
        <w:t>(pełna nazwa/firma, adres)</w:t>
      </w:r>
    </w:p>
    <w:p w14:paraId="5DFE50F5" w14:textId="77777777" w:rsidR="00FF24E8" w:rsidRPr="00552D3F" w:rsidRDefault="00FF24E8" w:rsidP="00FF24E8">
      <w:pPr>
        <w:spacing w:after="0" w:line="240" w:lineRule="auto"/>
        <w:rPr>
          <w:rFonts w:asciiTheme="majorHAnsi" w:hAnsiTheme="majorHAnsi" w:cstheme="majorHAnsi"/>
          <w:b/>
          <w:sz w:val="24"/>
          <w:szCs w:val="24"/>
          <w:lang w:val="pl-PL"/>
        </w:rPr>
      </w:pPr>
    </w:p>
    <w:p w14:paraId="15D829CE" w14:textId="77777777" w:rsidR="00FF24E8" w:rsidRPr="00552D3F" w:rsidRDefault="00FF24E8" w:rsidP="00FF24E8">
      <w:pPr>
        <w:spacing w:after="0" w:line="240" w:lineRule="auto"/>
        <w:rPr>
          <w:rFonts w:asciiTheme="majorHAnsi" w:hAnsiTheme="majorHAnsi" w:cstheme="majorHAnsi"/>
          <w:b/>
          <w:sz w:val="24"/>
          <w:szCs w:val="24"/>
          <w:lang w:val="pl-PL"/>
        </w:rPr>
      </w:pPr>
    </w:p>
    <w:p w14:paraId="45E26B28" w14:textId="0074A485" w:rsidR="00FF24E8" w:rsidRPr="00552D3F" w:rsidRDefault="00FF24E8" w:rsidP="00FF24E8">
      <w:pPr>
        <w:spacing w:after="0" w:line="240" w:lineRule="auto"/>
        <w:rPr>
          <w:rFonts w:asciiTheme="majorHAnsi" w:hAnsiTheme="majorHAnsi" w:cstheme="majorHAnsi"/>
          <w:b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b/>
          <w:sz w:val="24"/>
          <w:szCs w:val="24"/>
          <w:lang w:val="pl-PL"/>
        </w:rPr>
        <w:t>Wykonawca:</w:t>
      </w:r>
    </w:p>
    <w:p w14:paraId="1A35A5C4" w14:textId="77777777" w:rsidR="00FF24E8" w:rsidRPr="00552D3F" w:rsidRDefault="00FF24E8" w:rsidP="00FF24E8">
      <w:pPr>
        <w:spacing w:after="0" w:line="240" w:lineRule="auto"/>
        <w:ind w:right="5954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………………………………………………………………………………</w:t>
      </w:r>
    </w:p>
    <w:p w14:paraId="17250794" w14:textId="77777777" w:rsidR="00FF24E8" w:rsidRPr="00552D3F" w:rsidRDefault="00FF24E8" w:rsidP="00FF24E8">
      <w:pPr>
        <w:spacing w:after="0" w:line="240" w:lineRule="auto"/>
        <w:ind w:right="5953"/>
        <w:rPr>
          <w:rFonts w:asciiTheme="majorHAnsi" w:hAnsiTheme="majorHAnsi" w:cstheme="majorHAnsi"/>
          <w:i/>
          <w:sz w:val="20"/>
          <w:szCs w:val="20"/>
          <w:lang w:val="pl-PL"/>
        </w:rPr>
      </w:pPr>
      <w:r w:rsidRPr="00552D3F">
        <w:rPr>
          <w:rFonts w:asciiTheme="majorHAnsi" w:hAnsiTheme="majorHAnsi" w:cstheme="majorHAnsi"/>
          <w:i/>
          <w:sz w:val="20"/>
          <w:szCs w:val="20"/>
          <w:lang w:val="pl-PL"/>
        </w:rPr>
        <w:t>(pełna nazwa/firma, adres, w zależności od podmiotu: NIP/PESEL, KRS/</w:t>
      </w:r>
      <w:proofErr w:type="spellStart"/>
      <w:r w:rsidRPr="00552D3F">
        <w:rPr>
          <w:rFonts w:asciiTheme="majorHAnsi" w:hAnsiTheme="majorHAnsi" w:cstheme="majorHAnsi"/>
          <w:i/>
          <w:sz w:val="20"/>
          <w:szCs w:val="20"/>
          <w:lang w:val="pl-PL"/>
        </w:rPr>
        <w:t>CEiDG</w:t>
      </w:r>
      <w:proofErr w:type="spellEnd"/>
      <w:r w:rsidRPr="00552D3F">
        <w:rPr>
          <w:rFonts w:asciiTheme="majorHAnsi" w:hAnsiTheme="majorHAnsi" w:cstheme="majorHAnsi"/>
          <w:i/>
          <w:sz w:val="20"/>
          <w:szCs w:val="20"/>
          <w:lang w:val="pl-PL"/>
        </w:rPr>
        <w:t>)</w:t>
      </w:r>
    </w:p>
    <w:p w14:paraId="02A07529" w14:textId="77777777" w:rsidR="00FF24E8" w:rsidRPr="00552D3F" w:rsidRDefault="00FF24E8" w:rsidP="00FF24E8">
      <w:pPr>
        <w:spacing w:after="0" w:line="240" w:lineRule="auto"/>
        <w:rPr>
          <w:rFonts w:asciiTheme="majorHAnsi" w:hAnsiTheme="majorHAnsi" w:cstheme="majorHAnsi"/>
          <w:sz w:val="24"/>
          <w:szCs w:val="24"/>
          <w:u w:val="single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u w:val="single"/>
          <w:lang w:val="pl-PL"/>
        </w:rPr>
        <w:t>reprezentowany przez:</w:t>
      </w:r>
    </w:p>
    <w:p w14:paraId="60BB68CE" w14:textId="77777777" w:rsidR="00FF24E8" w:rsidRPr="00552D3F" w:rsidRDefault="00FF24E8" w:rsidP="00FF24E8">
      <w:pPr>
        <w:spacing w:after="0" w:line="240" w:lineRule="auto"/>
        <w:ind w:right="5954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………………………………………………………………………………</w:t>
      </w:r>
    </w:p>
    <w:p w14:paraId="34DD8B90" w14:textId="0B8B46B2" w:rsidR="00FF24E8" w:rsidRPr="00552D3F" w:rsidRDefault="00FF24E8" w:rsidP="00552D3F">
      <w:pPr>
        <w:spacing w:after="0" w:line="240" w:lineRule="auto"/>
        <w:ind w:right="5953"/>
        <w:rPr>
          <w:rFonts w:asciiTheme="majorHAnsi" w:hAnsiTheme="majorHAnsi" w:cstheme="majorHAnsi"/>
          <w:sz w:val="20"/>
          <w:szCs w:val="20"/>
          <w:lang w:val="pl-PL"/>
        </w:rPr>
      </w:pPr>
      <w:r w:rsidRPr="00552D3F">
        <w:rPr>
          <w:rFonts w:asciiTheme="majorHAnsi" w:hAnsiTheme="majorHAnsi" w:cstheme="majorHAnsi"/>
          <w:i/>
          <w:sz w:val="20"/>
          <w:szCs w:val="20"/>
          <w:lang w:val="pl-PL"/>
        </w:rPr>
        <w:t>(imię, nazwisko, stanowisko/podstawa do reprezentacji)</w:t>
      </w:r>
    </w:p>
    <w:p w14:paraId="0976CE03" w14:textId="77777777" w:rsidR="00FF24E8" w:rsidRPr="00552D3F" w:rsidRDefault="00FF24E8" w:rsidP="00552D3F">
      <w:pPr>
        <w:rPr>
          <w:rFonts w:asciiTheme="majorHAnsi" w:hAnsiTheme="majorHAnsi" w:cstheme="majorHAnsi"/>
          <w:i/>
          <w:sz w:val="24"/>
          <w:szCs w:val="24"/>
          <w:lang w:val="pl-PL"/>
        </w:rPr>
      </w:pPr>
    </w:p>
    <w:p w14:paraId="70514E19" w14:textId="0F6533EF" w:rsidR="00552D3F" w:rsidRPr="00552D3F" w:rsidRDefault="00071C4C" w:rsidP="00552D3F">
      <w:pPr>
        <w:jc w:val="center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b/>
          <w:sz w:val="24"/>
          <w:szCs w:val="24"/>
          <w:lang w:val="pl-PL"/>
        </w:rPr>
        <w:t>ZOBOWIĄZANIE DO ZACHOWANIA POUFNOŚCI</w:t>
      </w:r>
    </w:p>
    <w:p w14:paraId="691D3F31" w14:textId="19017B12" w:rsidR="00444F25" w:rsidRPr="00A1648F" w:rsidRDefault="00071C4C" w:rsidP="00552D3F">
      <w:pPr>
        <w:jc w:val="both"/>
        <w:rPr>
          <w:rFonts w:asciiTheme="majorHAnsi" w:hAnsiTheme="majorHAnsi" w:cstheme="majorHAnsi"/>
          <w:b/>
          <w:bCs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W związku z zamiarem udziału w postępowaniu pn. </w:t>
      </w:r>
      <w:r w:rsidR="00552D3F" w:rsidRPr="00552D3F">
        <w:rPr>
          <w:rFonts w:asciiTheme="majorHAnsi" w:hAnsiTheme="majorHAnsi" w:cstheme="majorHAnsi"/>
          <w:b/>
          <w:bCs/>
          <w:sz w:val="24"/>
          <w:szCs w:val="24"/>
          <w:lang w:val="pl-PL"/>
        </w:rPr>
        <w:t xml:space="preserve">„Budowa budowli ochronnej wraz z magazynem OC i OL na terenie Gminy Niedrzwica Duża” </w:t>
      </w:r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prowadzonym przez </w:t>
      </w:r>
      <w:r w:rsidRPr="00A1648F">
        <w:rPr>
          <w:rFonts w:asciiTheme="majorHAnsi" w:hAnsiTheme="majorHAnsi" w:cstheme="majorHAnsi"/>
          <w:b/>
          <w:bCs/>
          <w:sz w:val="24"/>
          <w:szCs w:val="24"/>
          <w:lang w:val="pl-PL"/>
        </w:rPr>
        <w:t>Gminę Niedrzwica Duża</w:t>
      </w:r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 na podstawie Regulaminu udzielania zamówień na roboty budowlane, dostawy i usługi bezpośrednio służące realizacji zadań ochrony ludności i obrony cywilnej, do których nie stosuje się przepisów ustawy – Prawo zamówień publicznych, </w:t>
      </w:r>
      <w:r w:rsidRPr="00A1648F">
        <w:rPr>
          <w:rFonts w:asciiTheme="majorHAnsi" w:hAnsiTheme="majorHAnsi" w:cstheme="majorHAnsi"/>
          <w:b/>
          <w:bCs/>
          <w:sz w:val="24"/>
          <w:szCs w:val="24"/>
          <w:lang w:val="pl-PL"/>
        </w:rPr>
        <w:t>zobowiązuję się do zachowania w poufności informacji udostępnionych przez Zamawiającego.</w:t>
      </w:r>
    </w:p>
    <w:p w14:paraId="220E3529" w14:textId="77777777" w:rsidR="00444F25" w:rsidRPr="00552D3F" w:rsidRDefault="00071C4C" w:rsidP="00CD66F0">
      <w:pPr>
        <w:pStyle w:val="Nagwek2"/>
        <w:jc w:val="center"/>
        <w:rPr>
          <w:rFonts w:cstheme="majorHAnsi"/>
          <w:color w:val="auto"/>
          <w:sz w:val="24"/>
          <w:szCs w:val="24"/>
          <w:lang w:val="pl-PL"/>
        </w:rPr>
      </w:pPr>
      <w:r w:rsidRPr="00552D3F">
        <w:rPr>
          <w:rFonts w:cstheme="majorHAnsi"/>
          <w:color w:val="auto"/>
          <w:sz w:val="24"/>
          <w:szCs w:val="24"/>
          <w:lang w:val="pl-PL"/>
        </w:rPr>
        <w:t>§ 1. Informacje poufne</w:t>
      </w:r>
    </w:p>
    <w:p w14:paraId="161A3120" w14:textId="24063058" w:rsidR="00444F25" w:rsidRPr="00552D3F" w:rsidRDefault="00071C4C" w:rsidP="00552D3F">
      <w:pPr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1. Za informacje poufne uważa się wszelkie nieudostępnione publicznie informacje, dokumenty </w:t>
      </w:r>
      <w:r w:rsidR="006D4466">
        <w:rPr>
          <w:rFonts w:asciiTheme="majorHAnsi" w:hAnsiTheme="majorHAnsi" w:cstheme="majorHAnsi"/>
          <w:sz w:val="24"/>
          <w:szCs w:val="24"/>
          <w:lang w:val="pl-PL"/>
        </w:rPr>
        <w:br/>
      </w:r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i materiały przekazane lub udostępnione w związku z postępowaniem, w szczególności dokumentację projektową, </w:t>
      </w:r>
      <w:proofErr w:type="spellStart"/>
      <w:r w:rsidRPr="00552D3F">
        <w:rPr>
          <w:rFonts w:asciiTheme="majorHAnsi" w:hAnsiTheme="majorHAnsi" w:cstheme="majorHAnsi"/>
          <w:sz w:val="24"/>
          <w:szCs w:val="24"/>
          <w:lang w:val="pl-PL"/>
        </w:rPr>
        <w:t>STWiORB</w:t>
      </w:r>
      <w:proofErr w:type="spellEnd"/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, rysunki, schematy, rozwiązania konstrukcyjne i instalacyjne, informacje </w:t>
      </w:r>
      <w:r w:rsidR="006D4466">
        <w:rPr>
          <w:rFonts w:asciiTheme="majorHAnsi" w:hAnsiTheme="majorHAnsi" w:cstheme="majorHAnsi"/>
          <w:sz w:val="24"/>
          <w:szCs w:val="24"/>
          <w:lang w:val="pl-PL"/>
        </w:rPr>
        <w:br/>
      </w:r>
      <w:r w:rsidRPr="00552D3F">
        <w:rPr>
          <w:rFonts w:asciiTheme="majorHAnsi" w:hAnsiTheme="majorHAnsi" w:cstheme="majorHAnsi"/>
          <w:sz w:val="24"/>
          <w:szCs w:val="24"/>
          <w:lang w:val="pl-PL"/>
        </w:rPr>
        <w:t>o dokładnej lokalizacji i układzie obiektu, systemach zabezpieczeń, wyposażeniu ochronnym, organizacji i zabezpieczeniu terenu, a także inne informacje, których ujawnienie mogłoby zagrozić bezpieczeństwu obiektu lub ludności.</w:t>
      </w:r>
    </w:p>
    <w:p w14:paraId="05DB5A31" w14:textId="77777777" w:rsidR="00444F25" w:rsidRPr="00552D3F" w:rsidRDefault="00071C4C" w:rsidP="00552D3F">
      <w:pPr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2. Informacjami poufnymi nie są informacje, które: (1) są publicznie dostępne bez naruszenia niniejszego zobowiązania; (2) zostały legalnie pozyskane z innego źródła bez obowiązku zachowania poufności; albo (3) muszą zostać ujawnione na podstawie bezwzględnie obowiązujących przepisów prawa lub prawomocnego żądania uprawnionego organu, z zastrzeżeniem obowiązku uprzedniego poinformowania Zamawiającego, o ile prawo na to pozwala.</w:t>
      </w:r>
    </w:p>
    <w:p w14:paraId="4B1FBACE" w14:textId="77777777" w:rsidR="00444F25" w:rsidRPr="00552D3F" w:rsidRDefault="00071C4C" w:rsidP="00CD66F0">
      <w:pPr>
        <w:pStyle w:val="Nagwek2"/>
        <w:jc w:val="center"/>
        <w:rPr>
          <w:rFonts w:cstheme="majorHAnsi"/>
          <w:color w:val="auto"/>
          <w:sz w:val="24"/>
          <w:szCs w:val="24"/>
        </w:rPr>
      </w:pPr>
      <w:r w:rsidRPr="00552D3F">
        <w:rPr>
          <w:rFonts w:cstheme="majorHAnsi"/>
          <w:color w:val="auto"/>
          <w:sz w:val="24"/>
          <w:szCs w:val="24"/>
        </w:rPr>
        <w:lastRenderedPageBreak/>
        <w:t xml:space="preserve">§ 2. </w:t>
      </w:r>
      <w:proofErr w:type="spellStart"/>
      <w:r w:rsidRPr="00552D3F">
        <w:rPr>
          <w:rFonts w:cstheme="majorHAnsi"/>
          <w:color w:val="auto"/>
          <w:sz w:val="24"/>
          <w:szCs w:val="24"/>
        </w:rPr>
        <w:t>Obowiązki</w:t>
      </w:r>
      <w:proofErr w:type="spellEnd"/>
      <w:r w:rsidRPr="00552D3F">
        <w:rPr>
          <w:rFonts w:cstheme="majorHAnsi"/>
          <w:color w:val="auto"/>
          <w:sz w:val="24"/>
          <w:szCs w:val="24"/>
        </w:rPr>
        <w:t xml:space="preserve"> </w:t>
      </w:r>
      <w:proofErr w:type="spellStart"/>
      <w:r w:rsidRPr="00552D3F">
        <w:rPr>
          <w:rFonts w:cstheme="majorHAnsi"/>
          <w:color w:val="auto"/>
          <w:sz w:val="24"/>
          <w:szCs w:val="24"/>
        </w:rPr>
        <w:t>podmiotu</w:t>
      </w:r>
      <w:proofErr w:type="spellEnd"/>
      <w:r w:rsidRPr="00552D3F">
        <w:rPr>
          <w:rFonts w:cstheme="majorHAnsi"/>
          <w:color w:val="auto"/>
          <w:sz w:val="24"/>
          <w:szCs w:val="24"/>
        </w:rPr>
        <w:t xml:space="preserve"> </w:t>
      </w:r>
      <w:proofErr w:type="spellStart"/>
      <w:r w:rsidRPr="00552D3F">
        <w:rPr>
          <w:rFonts w:cstheme="majorHAnsi"/>
          <w:color w:val="auto"/>
          <w:sz w:val="24"/>
          <w:szCs w:val="24"/>
        </w:rPr>
        <w:t>otrzymującego</w:t>
      </w:r>
      <w:proofErr w:type="spellEnd"/>
      <w:r w:rsidRPr="00552D3F">
        <w:rPr>
          <w:rFonts w:cstheme="majorHAnsi"/>
          <w:color w:val="auto"/>
          <w:sz w:val="24"/>
          <w:szCs w:val="24"/>
        </w:rPr>
        <w:t xml:space="preserve"> </w:t>
      </w:r>
      <w:proofErr w:type="spellStart"/>
      <w:r w:rsidRPr="00552D3F">
        <w:rPr>
          <w:rFonts w:cstheme="majorHAnsi"/>
          <w:color w:val="auto"/>
          <w:sz w:val="24"/>
          <w:szCs w:val="24"/>
        </w:rPr>
        <w:t>informacje</w:t>
      </w:r>
      <w:proofErr w:type="spellEnd"/>
    </w:p>
    <w:p w14:paraId="1B4E42BC" w14:textId="4B69DA4F" w:rsidR="00444F25" w:rsidRPr="00552D3F" w:rsidRDefault="00071C4C" w:rsidP="00552D3F">
      <w:pPr>
        <w:pStyle w:val="Listapunktowana"/>
        <w:ind w:left="340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wykorzystywać informacje poufne wyłącznie w celu oceny zainteresowania zamówieniem, przygotowania i złożenia oferty oraz - w przypadku zawarcia umowy - realizacji zamówienia;</w:t>
      </w:r>
    </w:p>
    <w:p w14:paraId="2462EE3B" w14:textId="22ABB2C0" w:rsidR="00444F25" w:rsidRPr="00552D3F" w:rsidRDefault="00071C4C" w:rsidP="00552D3F">
      <w:pPr>
        <w:pStyle w:val="Listapunktowana"/>
        <w:ind w:left="340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nie ujawniać, nie przekazywać, nie publikować i nie rozpowszechniać informacji poufnych osobom trzecim bez uprzedniej pisemnej zgody Zamawiającego;</w:t>
      </w:r>
    </w:p>
    <w:p w14:paraId="025A0F4D" w14:textId="6D7A1587" w:rsidR="00444F25" w:rsidRPr="00552D3F" w:rsidRDefault="00071C4C" w:rsidP="00552D3F">
      <w:pPr>
        <w:pStyle w:val="Listapunktowana"/>
        <w:ind w:left="340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udostępniać informacje poufne wyłącznie pracownikom, współpracownikom, doradcom, podwykonawcom lub podmiotom udostępniającym zasoby, którym dostęp jest niezbędny do przygotowania oferty lub realizacji zamówienia, pod warunkiem objęcia ich obowiązkiem poufności co najmniej w takim samym zakresie;</w:t>
      </w:r>
    </w:p>
    <w:p w14:paraId="5409A37C" w14:textId="25C1F496" w:rsidR="00444F25" w:rsidRPr="00552D3F" w:rsidRDefault="00071C4C" w:rsidP="00552D3F">
      <w:pPr>
        <w:pStyle w:val="Listapunktowana"/>
        <w:ind w:left="340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zastosować adekwatne środki organizacyjne i techniczne zapobiegające utracie, kopiowaniu, nieuprawnionemu dostępowi lub rozpowszechnieniu informacji poufnych;</w:t>
      </w:r>
    </w:p>
    <w:p w14:paraId="10D1B3D4" w14:textId="12BAA145" w:rsidR="00444F25" w:rsidRPr="00552D3F" w:rsidRDefault="00071C4C" w:rsidP="00552D3F">
      <w:pPr>
        <w:pStyle w:val="Listapunktowana"/>
        <w:ind w:left="340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nie wykonywać ani nie rozpowszechniać zdjęć, nagrań, kopii lub </w:t>
      </w:r>
      <w:proofErr w:type="spellStart"/>
      <w:r w:rsidRPr="00552D3F">
        <w:rPr>
          <w:rFonts w:asciiTheme="majorHAnsi" w:hAnsiTheme="majorHAnsi" w:cstheme="majorHAnsi"/>
          <w:sz w:val="24"/>
          <w:szCs w:val="24"/>
          <w:lang w:val="pl-PL"/>
        </w:rPr>
        <w:t>odwzorowań</w:t>
      </w:r>
      <w:proofErr w:type="spellEnd"/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 dokumentacji poza zakresem niezbędnym do przygotowania oferty lub realizacji zamówienia;</w:t>
      </w:r>
    </w:p>
    <w:p w14:paraId="57EC8615" w14:textId="78FD4134" w:rsidR="00444F25" w:rsidRPr="00552D3F" w:rsidRDefault="00071C4C" w:rsidP="00552D3F">
      <w:pPr>
        <w:pStyle w:val="Listapunktowana"/>
        <w:ind w:left="340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niezwłocznie powiadomić Zamawiającego o każdym przypadku utraty, naruszenia bezpieczeństwa lub nieuprawnionego ujawnienia informacji poufnych.</w:t>
      </w:r>
    </w:p>
    <w:p w14:paraId="27E0CB11" w14:textId="77777777" w:rsidR="00444F25" w:rsidRPr="00552D3F" w:rsidRDefault="00071C4C" w:rsidP="00CD66F0">
      <w:pPr>
        <w:pStyle w:val="Nagwek2"/>
        <w:jc w:val="center"/>
        <w:rPr>
          <w:rFonts w:cstheme="majorHAnsi"/>
          <w:color w:val="auto"/>
          <w:sz w:val="24"/>
          <w:szCs w:val="24"/>
          <w:lang w:val="pl-PL"/>
        </w:rPr>
      </w:pPr>
      <w:r w:rsidRPr="00552D3F">
        <w:rPr>
          <w:rFonts w:cstheme="majorHAnsi"/>
          <w:color w:val="auto"/>
          <w:sz w:val="24"/>
          <w:szCs w:val="24"/>
          <w:lang w:val="pl-PL"/>
        </w:rPr>
        <w:t>§ 3. Kopie i zwrot dokumentacji</w:t>
      </w:r>
    </w:p>
    <w:p w14:paraId="280DB1D0" w14:textId="77777777" w:rsidR="00CD66F0" w:rsidRDefault="00071C4C" w:rsidP="00552D3F">
      <w:pPr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1. Sporządzanie kopii informacji poufnych jest dopuszczalne wyłącznie w zakresie niezbędnym do celu określonego w § 2.</w:t>
      </w:r>
    </w:p>
    <w:p w14:paraId="02E3064F" w14:textId="6F167FD1" w:rsidR="00CD66F0" w:rsidRDefault="00071C4C" w:rsidP="00552D3F">
      <w:pPr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2. Na żądanie Zamawiającego, a także po zakończeniu postępowania, podmiot zwróci lub trwale usunie udostępnione informacje poufne i ich kopie, z wyjątkiem egzemplarzy, których zachowanie jest wymagane przepisami prawa</w:t>
      </w:r>
      <w:r w:rsidR="00CD66F0">
        <w:rPr>
          <w:rFonts w:asciiTheme="majorHAnsi" w:hAnsiTheme="majorHAnsi" w:cstheme="majorHAnsi"/>
          <w:sz w:val="24"/>
          <w:szCs w:val="24"/>
          <w:lang w:val="pl-PL"/>
        </w:rPr>
        <w:t>.</w:t>
      </w:r>
    </w:p>
    <w:p w14:paraId="75DB132E" w14:textId="5A75AA63" w:rsidR="00444F25" w:rsidRPr="00552D3F" w:rsidRDefault="00071C4C" w:rsidP="00552D3F">
      <w:pPr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3. Obowiązek zachowania poufności pozostaje w mocy również po zakończeniu postępowania i po wykonaniu umowy, tak długo jak informacje zachowują poufny charakter lub ich ujawnienie mogłoby zagrozić bezpieczeństwu obiektu lub ludności.</w:t>
      </w:r>
    </w:p>
    <w:p w14:paraId="707BBAE7" w14:textId="77777777" w:rsidR="00444F25" w:rsidRPr="00552D3F" w:rsidRDefault="00071C4C" w:rsidP="00CD66F0">
      <w:pPr>
        <w:pStyle w:val="Nagwek2"/>
        <w:jc w:val="center"/>
        <w:rPr>
          <w:rFonts w:cstheme="majorHAnsi"/>
          <w:color w:val="auto"/>
          <w:sz w:val="24"/>
          <w:szCs w:val="24"/>
          <w:lang w:val="pl-PL"/>
        </w:rPr>
      </w:pPr>
      <w:r w:rsidRPr="00552D3F">
        <w:rPr>
          <w:rFonts w:cstheme="majorHAnsi"/>
          <w:color w:val="auto"/>
          <w:sz w:val="24"/>
          <w:szCs w:val="24"/>
          <w:lang w:val="pl-PL"/>
        </w:rPr>
        <w:t>§ 4. Odpowiedzialność</w:t>
      </w:r>
    </w:p>
    <w:p w14:paraId="55BE1F09" w14:textId="78A7E9DF" w:rsidR="00444F25" w:rsidRPr="00552D3F" w:rsidRDefault="00071C4C" w:rsidP="00552D3F">
      <w:pPr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Podmiot ponosi odpowiedzialność za naruszenie niniejszego zobowiązania na zasadach wynikających </w:t>
      </w:r>
      <w:r w:rsidR="006D4466">
        <w:rPr>
          <w:rFonts w:asciiTheme="majorHAnsi" w:hAnsiTheme="majorHAnsi" w:cstheme="majorHAnsi"/>
          <w:sz w:val="24"/>
          <w:szCs w:val="24"/>
          <w:lang w:val="pl-PL"/>
        </w:rPr>
        <w:br/>
      </w:r>
      <w:r w:rsidRPr="00552D3F">
        <w:rPr>
          <w:rFonts w:asciiTheme="majorHAnsi" w:hAnsiTheme="majorHAnsi" w:cstheme="majorHAnsi"/>
          <w:sz w:val="24"/>
          <w:szCs w:val="24"/>
          <w:lang w:val="pl-PL"/>
        </w:rPr>
        <w:t xml:space="preserve">z obowiązujących przepisów prawa oraz - w przypadku zawarcia umowy - na zasadach określonych </w:t>
      </w:r>
      <w:r w:rsidR="006D4466">
        <w:rPr>
          <w:rFonts w:asciiTheme="majorHAnsi" w:hAnsiTheme="majorHAnsi" w:cstheme="majorHAnsi"/>
          <w:sz w:val="24"/>
          <w:szCs w:val="24"/>
          <w:lang w:val="pl-PL"/>
        </w:rPr>
        <w:br/>
      </w:r>
      <w:r w:rsidRPr="00552D3F">
        <w:rPr>
          <w:rFonts w:asciiTheme="majorHAnsi" w:hAnsiTheme="majorHAnsi" w:cstheme="majorHAnsi"/>
          <w:sz w:val="24"/>
          <w:szCs w:val="24"/>
          <w:lang w:val="pl-PL"/>
        </w:rPr>
        <w:t>w tej umowie. Niniejsze zobowiązanie nie wyłącza obowiązków wynikających z przepisów o ochronie informacji niejawnych, jeżeli znajdują zastosowanie do określonych informacji.</w:t>
      </w:r>
    </w:p>
    <w:p w14:paraId="79B9847E" w14:textId="77777777" w:rsidR="00444F25" w:rsidRPr="00552D3F" w:rsidRDefault="00071C4C" w:rsidP="00CD66F0">
      <w:pPr>
        <w:pStyle w:val="Nagwek2"/>
        <w:jc w:val="center"/>
        <w:rPr>
          <w:rFonts w:cstheme="majorHAnsi"/>
          <w:color w:val="auto"/>
          <w:sz w:val="24"/>
          <w:szCs w:val="24"/>
          <w:lang w:val="pl-PL"/>
        </w:rPr>
      </w:pPr>
      <w:r w:rsidRPr="00552D3F">
        <w:rPr>
          <w:rFonts w:cstheme="majorHAnsi"/>
          <w:color w:val="auto"/>
          <w:sz w:val="24"/>
          <w:szCs w:val="24"/>
          <w:lang w:val="pl-PL"/>
        </w:rPr>
        <w:t>§ 5. Osoby upoważnione do dostępu</w:t>
      </w:r>
    </w:p>
    <w:p w14:paraId="5D1CC903" w14:textId="77777777" w:rsidR="00444F25" w:rsidRPr="00552D3F" w:rsidRDefault="00071C4C" w:rsidP="00552D3F">
      <w:pPr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Osoby, którym podmiot zamierza udostępnić informacje poufne w celu przygotowania oferty: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245"/>
        <w:gridCol w:w="4155"/>
      </w:tblGrid>
      <w:tr w:rsidR="00552D3F" w:rsidRPr="00A1648F" w14:paraId="771DAB5E" w14:textId="77777777" w:rsidTr="00CD66F0">
        <w:trPr>
          <w:jc w:val="center"/>
        </w:trPr>
        <w:tc>
          <w:tcPr>
            <w:tcW w:w="562" w:type="dxa"/>
            <w:shd w:val="clear" w:color="auto" w:fill="D9E2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86004" w14:textId="77777777" w:rsidR="00444F25" w:rsidRPr="00552D3F" w:rsidRDefault="00071C4C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552D3F">
              <w:rPr>
                <w:rFonts w:asciiTheme="majorHAnsi" w:hAnsiTheme="majorHAnsi" w:cstheme="majorHAnsi"/>
                <w:b/>
                <w:sz w:val="24"/>
                <w:szCs w:val="24"/>
              </w:rPr>
              <w:t>Lp</w:t>
            </w:r>
            <w:proofErr w:type="spellEnd"/>
            <w:r w:rsidRPr="00552D3F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5245" w:type="dxa"/>
            <w:shd w:val="clear" w:color="auto" w:fill="D9E2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850D2" w14:textId="77777777" w:rsidR="00444F25" w:rsidRPr="00552D3F" w:rsidRDefault="00071C4C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552D3F">
              <w:rPr>
                <w:rFonts w:asciiTheme="majorHAnsi" w:hAnsiTheme="majorHAnsi" w:cstheme="majorHAnsi"/>
                <w:b/>
                <w:sz w:val="24"/>
                <w:szCs w:val="24"/>
              </w:rPr>
              <w:t>Imię</w:t>
            </w:r>
            <w:proofErr w:type="spellEnd"/>
            <w:r w:rsidRPr="00552D3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552D3F">
              <w:rPr>
                <w:rFonts w:asciiTheme="majorHAnsi" w:hAnsiTheme="majorHAnsi" w:cstheme="majorHAnsi"/>
                <w:b/>
                <w:sz w:val="24"/>
                <w:szCs w:val="24"/>
              </w:rPr>
              <w:t>i</w:t>
            </w:r>
            <w:proofErr w:type="spellEnd"/>
            <w:r w:rsidRPr="00552D3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552D3F">
              <w:rPr>
                <w:rFonts w:asciiTheme="majorHAnsi" w:hAnsiTheme="majorHAnsi" w:cstheme="majorHAnsi"/>
                <w:b/>
                <w:sz w:val="24"/>
                <w:szCs w:val="24"/>
              </w:rPr>
              <w:t>nazwisko</w:t>
            </w:r>
            <w:proofErr w:type="spellEnd"/>
            <w:r w:rsidRPr="00552D3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/ </w:t>
            </w:r>
            <w:proofErr w:type="spellStart"/>
            <w:r w:rsidRPr="00552D3F">
              <w:rPr>
                <w:rFonts w:asciiTheme="majorHAnsi" w:hAnsiTheme="majorHAnsi" w:cstheme="majorHAnsi"/>
                <w:b/>
                <w:sz w:val="24"/>
                <w:szCs w:val="24"/>
              </w:rPr>
              <w:t>funkcja</w:t>
            </w:r>
            <w:proofErr w:type="spellEnd"/>
          </w:p>
        </w:tc>
        <w:tc>
          <w:tcPr>
            <w:tcW w:w="4155" w:type="dxa"/>
            <w:shd w:val="clear" w:color="auto" w:fill="D9E2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15A2F" w14:textId="77777777" w:rsidR="00444F25" w:rsidRPr="00552D3F" w:rsidRDefault="00071C4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52D3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Podstawa dostępu / rola w przygotowaniu oferty</w:t>
            </w:r>
          </w:p>
        </w:tc>
      </w:tr>
      <w:tr w:rsidR="00552D3F" w:rsidRPr="00552D3F" w14:paraId="0940BF84" w14:textId="77777777" w:rsidTr="00CD66F0">
        <w:trPr>
          <w:jc w:val="center"/>
        </w:trPr>
        <w:tc>
          <w:tcPr>
            <w:tcW w:w="5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1D60" w14:textId="77777777" w:rsidR="00444F25" w:rsidRPr="00552D3F" w:rsidRDefault="00071C4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52D3F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52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7B8D3" w14:textId="77777777" w:rsidR="00444F25" w:rsidRPr="00552D3F" w:rsidRDefault="00444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1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6566" w14:textId="77777777" w:rsidR="00444F25" w:rsidRPr="00552D3F" w:rsidRDefault="00444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52D3F" w:rsidRPr="00552D3F" w14:paraId="1FBD9B4A" w14:textId="77777777" w:rsidTr="00CD66F0">
        <w:trPr>
          <w:jc w:val="center"/>
        </w:trPr>
        <w:tc>
          <w:tcPr>
            <w:tcW w:w="5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ED0B" w14:textId="77777777" w:rsidR="00444F25" w:rsidRPr="00552D3F" w:rsidRDefault="00071C4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52D3F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7A6A" w14:textId="77777777" w:rsidR="00444F25" w:rsidRPr="00552D3F" w:rsidRDefault="00444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1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60FED" w14:textId="77777777" w:rsidR="00444F25" w:rsidRPr="00552D3F" w:rsidRDefault="00444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52D3F" w:rsidRPr="00552D3F" w14:paraId="7582166E" w14:textId="77777777" w:rsidTr="00CD66F0">
        <w:trPr>
          <w:jc w:val="center"/>
        </w:trPr>
        <w:tc>
          <w:tcPr>
            <w:tcW w:w="5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3575" w14:textId="77777777" w:rsidR="00444F25" w:rsidRPr="00552D3F" w:rsidRDefault="00071C4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52D3F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9F9A" w14:textId="77777777" w:rsidR="00444F25" w:rsidRPr="00552D3F" w:rsidRDefault="00444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1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D7F1B" w14:textId="77777777" w:rsidR="00444F25" w:rsidRPr="00552D3F" w:rsidRDefault="00444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52D3F" w:rsidRPr="00552D3F" w14:paraId="0DE5AE37" w14:textId="77777777" w:rsidTr="00CD66F0">
        <w:trPr>
          <w:jc w:val="center"/>
        </w:trPr>
        <w:tc>
          <w:tcPr>
            <w:tcW w:w="5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38242" w14:textId="77777777" w:rsidR="00444F25" w:rsidRPr="00552D3F" w:rsidRDefault="00071C4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52D3F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52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8E10A" w14:textId="77777777" w:rsidR="00444F25" w:rsidRPr="00552D3F" w:rsidRDefault="00444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1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05E9" w14:textId="77777777" w:rsidR="00444F25" w:rsidRPr="00552D3F" w:rsidRDefault="00444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F591D1E" w14:textId="77777777" w:rsidR="00444F25" w:rsidRPr="00552D3F" w:rsidRDefault="00444F25" w:rsidP="00552D3F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8BED706" w14:textId="77777777" w:rsidR="00444F25" w:rsidRPr="00552D3F" w:rsidRDefault="00071C4C" w:rsidP="00552D3F">
      <w:pPr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552D3F">
        <w:rPr>
          <w:rFonts w:asciiTheme="majorHAnsi" w:hAnsiTheme="majorHAnsi" w:cstheme="majorHAnsi"/>
          <w:sz w:val="24"/>
          <w:szCs w:val="24"/>
          <w:lang w:val="pl-PL"/>
        </w:rPr>
        <w:t>Oświadczam, że zostałem(-</w:t>
      </w:r>
      <w:proofErr w:type="spellStart"/>
      <w:r w:rsidRPr="00552D3F">
        <w:rPr>
          <w:rFonts w:asciiTheme="majorHAnsi" w:hAnsiTheme="majorHAnsi" w:cstheme="majorHAnsi"/>
          <w:sz w:val="24"/>
          <w:szCs w:val="24"/>
          <w:lang w:val="pl-PL"/>
        </w:rPr>
        <w:t>am</w:t>
      </w:r>
      <w:proofErr w:type="spellEnd"/>
      <w:r w:rsidRPr="00552D3F">
        <w:rPr>
          <w:rFonts w:asciiTheme="majorHAnsi" w:hAnsiTheme="majorHAnsi" w:cstheme="majorHAnsi"/>
          <w:sz w:val="24"/>
          <w:szCs w:val="24"/>
          <w:lang w:val="pl-PL"/>
        </w:rPr>
        <w:t>) poinformowany(-a) o poufnym charakterze udostępnianych materiałów oraz przyjmuję powyższe obowiązki bez zastrzeżeń.</w:t>
      </w:r>
    </w:p>
    <w:p w14:paraId="7B45574E" w14:textId="38210EDB" w:rsidR="00444F25" w:rsidRPr="00552D3F" w:rsidRDefault="00444F25">
      <w:pPr>
        <w:jc w:val="right"/>
        <w:rPr>
          <w:rFonts w:asciiTheme="majorHAnsi" w:hAnsiTheme="majorHAnsi" w:cstheme="majorHAnsi"/>
          <w:sz w:val="24"/>
          <w:szCs w:val="24"/>
          <w:lang w:val="pl-PL"/>
        </w:rPr>
      </w:pPr>
    </w:p>
    <w:sectPr w:rsidR="00444F25" w:rsidRPr="00552D3F" w:rsidSect="00034616">
      <w:footerReference w:type="default" r:id="rId8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246B" w14:textId="77777777" w:rsidR="00071C4C" w:rsidRDefault="00071C4C">
      <w:pPr>
        <w:spacing w:after="0" w:line="240" w:lineRule="auto"/>
      </w:pPr>
      <w:r>
        <w:separator/>
      </w:r>
    </w:p>
  </w:endnote>
  <w:endnote w:type="continuationSeparator" w:id="0">
    <w:p w14:paraId="6404A026" w14:textId="77777777" w:rsidR="00071C4C" w:rsidRDefault="00071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E1891" w14:textId="53317553" w:rsidR="00444F25" w:rsidRPr="007322B8" w:rsidRDefault="007322B8">
    <w:pPr>
      <w:pStyle w:val="Stopka"/>
      <w:jc w:val="center"/>
      <w:rPr>
        <w:i/>
        <w:iCs/>
        <w:sz w:val="20"/>
        <w:szCs w:val="20"/>
        <w:lang w:val="pl-PL"/>
      </w:rPr>
    </w:pPr>
    <w:r w:rsidRPr="007322B8">
      <w:rPr>
        <w:rFonts w:asciiTheme="majorHAnsi" w:hAnsiTheme="majorHAnsi" w:cstheme="majorHAnsi"/>
        <w:i/>
        <w:iCs/>
        <w:sz w:val="20"/>
        <w:szCs w:val="20"/>
        <w:lang w:val="pl-PL"/>
      </w:rPr>
      <w:t>Budowa budowli ochronnej wraz z magazynem OC i OL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0B781" w14:textId="77777777" w:rsidR="00071C4C" w:rsidRDefault="00071C4C">
      <w:pPr>
        <w:spacing w:after="0" w:line="240" w:lineRule="auto"/>
      </w:pPr>
      <w:r>
        <w:separator/>
      </w:r>
    </w:p>
  </w:footnote>
  <w:footnote w:type="continuationSeparator" w:id="0">
    <w:p w14:paraId="14FFAEB8" w14:textId="77777777" w:rsidR="00071C4C" w:rsidRDefault="00071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3549381">
    <w:abstractNumId w:val="8"/>
  </w:num>
  <w:num w:numId="2" w16cid:durableId="2026714177">
    <w:abstractNumId w:val="6"/>
  </w:num>
  <w:num w:numId="3" w16cid:durableId="390471488">
    <w:abstractNumId w:val="5"/>
  </w:num>
  <w:num w:numId="4" w16cid:durableId="852916422">
    <w:abstractNumId w:val="4"/>
  </w:num>
  <w:num w:numId="5" w16cid:durableId="1259673940">
    <w:abstractNumId w:val="7"/>
  </w:num>
  <w:num w:numId="6" w16cid:durableId="506285829">
    <w:abstractNumId w:val="3"/>
  </w:num>
  <w:num w:numId="7" w16cid:durableId="24600200">
    <w:abstractNumId w:val="2"/>
  </w:num>
  <w:num w:numId="8" w16cid:durableId="518783009">
    <w:abstractNumId w:val="1"/>
  </w:num>
  <w:num w:numId="9" w16cid:durableId="852299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1C4C"/>
    <w:rsid w:val="0015074B"/>
    <w:rsid w:val="0029639D"/>
    <w:rsid w:val="00326F90"/>
    <w:rsid w:val="00444F25"/>
    <w:rsid w:val="00552D3F"/>
    <w:rsid w:val="00600FA8"/>
    <w:rsid w:val="006D4466"/>
    <w:rsid w:val="007322B8"/>
    <w:rsid w:val="00973114"/>
    <w:rsid w:val="00A1648F"/>
    <w:rsid w:val="00AA1D8D"/>
    <w:rsid w:val="00B47730"/>
    <w:rsid w:val="00C1055B"/>
    <w:rsid w:val="00CB0664"/>
    <w:rsid w:val="00CD66F0"/>
    <w:rsid w:val="00F03A46"/>
    <w:rsid w:val="00F94411"/>
    <w:rsid w:val="00FC693F"/>
    <w:rsid w:val="00FF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52D8C"/>
  <w14:defaultImageDpi w14:val="300"/>
  <w15:docId w15:val="{50F7A297-59FA-4A76-8E96-EF6BB36A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Karolina Dziekońska</cp:lastModifiedBy>
  <cp:revision>9</cp:revision>
  <dcterms:created xsi:type="dcterms:W3CDTF">2026-08-13T19:19:00Z</dcterms:created>
  <dcterms:modified xsi:type="dcterms:W3CDTF">2026-08-13T19:42:00Z</dcterms:modified>
  <cp:category/>
</cp:coreProperties>
</file>